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479236" name="f59fbad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77649" name="f59fbad0-2693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669589" name="64a9902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785432" name="64a99020-2696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43563" name="a91300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246295" name="a91300d0-269a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382553" name="c808ead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388110" name="c808ead0-269b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352077" name="8aa990a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78553" name="8aa990a0-269f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202817" name="6cd9cfc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24925" name="6cd9cfc0-26a1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349787" name="0def06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975723" name="0def06e0-2694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261119" name="dd7b5d1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725839" name="dd7b5d10-269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300255" name="0d9aa45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39803" name="0d9aa450-269f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5574018" name="3120c4d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444167" name="3120c4d0-26a0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008653" name="81eb2ee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254007" name="81eb2ee0-26a1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1238421" name="6daebe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508412" name="6daebee0-2694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62674" name="8268e40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93501" name="8268e400-269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7601124" name="990c2dc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422800" name="990c2dc0-269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284745" name="506169e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676061" name="506169e0-2695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511967" name="9116d01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997649" name="9116d010-2695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521389" name="a330882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030860" name="a3308820-2697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214839" name="c1e6786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209419" name="c1e67860-2697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348840" name="ee5a529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574120" name="ee5a5290-2697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157382" name="7281bc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399175" name="7281bc00-269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614121" name="94648cc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08771" name="94648cc0-269b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258251" name="48f734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578213" name="48f73430-269c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8311124" name="28c81c0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577230" name="28c81c00-269d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883730" name="17425f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407825" name="17425f30-269e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4190836" name="ef4b8c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61859" name="ef4b8c30-269e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460530" name="5e5ba31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210469" name="5e5ba310-26a1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973324" name="643c0ad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57871" name="643c0ad0-26a2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75056" name="ceab354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087195" name="ceab3540-2697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905611" name="ef40776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84730" name="ef407760-2698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639682" name="92fcb4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01005" name="92fcb4d0-269a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858269" name="276eb11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113748" name="276eb110-269e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219694" name="ff0ce74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987" name="ff0ce740-269e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1093854" name="bc468d5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54814" name="bc468d50-269c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Schönbüelstrasse 1, 8304 Wallisellen</w:t>
          </w:r>
        </w:p>
        <w:p>
          <w:pPr>
            <w:spacing w:before="0" w:after="0"/>
          </w:pPr>
          <w:r>
            <w:t>809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